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87C99" w14:textId="77777777" w:rsidR="000A38C7" w:rsidRDefault="00000000">
      <w:pPr>
        <w:jc w:val="center"/>
      </w:pPr>
      <w:r>
        <w:rPr>
          <w:rFonts w:eastAsia="Times New Roman" w:cs="Times New Roman"/>
          <w:b/>
          <w:sz w:val="24"/>
        </w:rPr>
        <w:t>OŚWIADCZENIE O AKTUALNOŚCI INFORMACJI ZAWARTYCH W OŚWIADCZENIU Z ART. 125 UST. 1 USTAWY PZP</w:t>
      </w:r>
    </w:p>
    <w:p w14:paraId="4C20E03C" w14:textId="77777777" w:rsidR="000A38C7" w:rsidRDefault="00000000">
      <w:pPr>
        <w:spacing w:after="80"/>
        <w:jc w:val="center"/>
      </w:pPr>
      <w:r>
        <w:rPr>
          <w:rFonts w:eastAsia="Times New Roman" w:cs="Times New Roman"/>
          <w:i/>
          <w:sz w:val="17"/>
        </w:rPr>
        <w:t>Podmiotowy środek dowodowy – na wezwanie Zamawiającego</w:t>
      </w:r>
    </w:p>
    <w:p w14:paraId="244731CB" w14:textId="1227B76C" w:rsidR="000A38C7" w:rsidRDefault="00000000">
      <w:pPr>
        <w:spacing w:after="120"/>
        <w:jc w:val="center"/>
      </w:pPr>
      <w:r>
        <w:rPr>
          <w:rFonts w:eastAsia="Times New Roman" w:cs="Times New Roman"/>
          <w:b/>
          <w:sz w:val="16"/>
        </w:rPr>
        <w:t xml:space="preserve">„Zaprojektowanie, dostawa i montaż scenografii do Centrów Edukacji Bezpieczeństwa dla dzieci w Chojnowie oraz Legnicy dla KM PSP </w:t>
      </w:r>
      <w:r w:rsidR="0018621A">
        <w:rPr>
          <w:rFonts w:eastAsia="Times New Roman" w:cs="Times New Roman"/>
          <w:b/>
          <w:sz w:val="16"/>
        </w:rPr>
        <w:t xml:space="preserve">                       </w:t>
      </w:r>
      <w:r>
        <w:rPr>
          <w:rFonts w:eastAsia="Times New Roman" w:cs="Times New Roman"/>
          <w:b/>
          <w:sz w:val="16"/>
        </w:rPr>
        <w:t>w Legnicy.”</w:t>
      </w:r>
      <w:r>
        <w:rPr>
          <w:rFonts w:eastAsia="Times New Roman" w:cs="Times New Roman"/>
          <w:b/>
          <w:sz w:val="16"/>
        </w:rPr>
        <w:br/>
        <w:t>Oznaczenie postępowania: MT.2370.02.2026</w:t>
      </w:r>
    </w:p>
    <w:p w14:paraId="5A4E03F9" w14:textId="77777777" w:rsidR="000A38C7" w:rsidRDefault="00000000">
      <w:r>
        <w:rPr>
          <w:rFonts w:eastAsia="Times New Roman" w:cs="Times New Roman"/>
          <w:b/>
        </w:rPr>
        <w:t xml:space="preserve">Nazwa / firma: </w:t>
      </w:r>
      <w:r>
        <w:rPr>
          <w:rFonts w:eastAsia="Times New Roman" w:cs="Times New Roman"/>
        </w:rPr>
        <w:t>...............................................................................................</w:t>
      </w:r>
    </w:p>
    <w:p w14:paraId="7DFB4F61" w14:textId="74151669" w:rsidR="000A38C7" w:rsidRDefault="00000000">
      <w:r>
        <w:rPr>
          <w:rFonts w:eastAsia="Times New Roman" w:cs="Times New Roman"/>
          <w:b/>
        </w:rPr>
        <w:t xml:space="preserve">Adres: </w:t>
      </w:r>
      <w:r>
        <w:rPr>
          <w:rFonts w:eastAsia="Times New Roman" w:cs="Times New Roman"/>
        </w:rPr>
        <w:t>.......................................................................................</w:t>
      </w:r>
      <w:r w:rsidR="00C3039B">
        <w:rPr>
          <w:rFonts w:eastAsia="Times New Roman" w:cs="Times New Roman"/>
        </w:rPr>
        <w:t>.</w:t>
      </w:r>
      <w:r>
        <w:rPr>
          <w:rFonts w:eastAsia="Times New Roman" w:cs="Times New Roman"/>
        </w:rPr>
        <w:t>........</w:t>
      </w:r>
    </w:p>
    <w:p w14:paraId="2D2139F8" w14:textId="77777777" w:rsidR="000A38C7" w:rsidRDefault="00000000">
      <w:r>
        <w:rPr>
          <w:rFonts w:eastAsia="Times New Roman" w:cs="Times New Roman"/>
          <w:b/>
        </w:rPr>
        <w:t xml:space="preserve">NIP / KRS / CEIDG: </w:t>
      </w:r>
      <w:r>
        <w:rPr>
          <w:rFonts w:eastAsia="Times New Roman" w:cs="Times New Roman"/>
        </w:rPr>
        <w:t>...............................................................................................</w:t>
      </w:r>
    </w:p>
    <w:p w14:paraId="6EB9B123" w14:textId="77777777" w:rsidR="000A38C7" w:rsidRDefault="00000000">
      <w:r>
        <w:rPr>
          <w:rFonts w:eastAsia="Times New Roman" w:cs="Times New Roman"/>
          <w:sz w:val="16"/>
        </w:rPr>
        <w:t>Oświadczam, że informacje zawarte w oświadczeniu złożonym na podstawie art. 125 ust. 1 ustawy Pzp pozostają aktualne w zakresie podstaw wykluczenia określonych w art. 108 ust. 1 i art. 109 ust. 1 pkt 4 ustawy Pzp oraz w zakresie braku zakazu udzielenia zamówienia na podstawie art. 7 ust. 1 ustawy sankcyjnej wskazanej w rozdziale XVI SWZ.</w:t>
      </w:r>
    </w:p>
    <w:p w14:paraId="64CD87F2" w14:textId="77777777" w:rsidR="000A38C7" w:rsidRDefault="00000000">
      <w:r>
        <w:rPr>
          <w:rFonts w:eastAsia="Times New Roman" w:cs="Times New Roman"/>
          <w:sz w:val="16"/>
        </w:rPr>
        <w:t>[ ] Informacje pozostają w pełni aktualne.</w:t>
      </w:r>
    </w:p>
    <w:p w14:paraId="3BE52F0C" w14:textId="77777777" w:rsidR="000A38C7" w:rsidRDefault="00000000">
      <w:r>
        <w:rPr>
          <w:rFonts w:eastAsia="Times New Roman" w:cs="Times New Roman"/>
          <w:sz w:val="16"/>
        </w:rPr>
        <w:t>[ ] Nastąpiła zmiana w następującym zakresie:</w:t>
      </w:r>
    </w:p>
    <w:p w14:paraId="624ABAEC" w14:textId="77777777" w:rsidR="000A38C7" w:rsidRDefault="00000000">
      <w:r>
        <w:rPr>
          <w:rFonts w:eastAsia="Times New Roman" w:cs="Times New Roman"/>
          <w:sz w:val="16"/>
        </w:rPr>
        <w:t>.................................................................................................................................................................................</w:t>
      </w:r>
      <w:r>
        <w:rPr>
          <w:rFonts w:eastAsia="Times New Roman" w:cs="Times New Roman"/>
          <w:sz w:val="16"/>
        </w:rPr>
        <w:br/>
        <w:t>.................................................................................................................................................................................</w:t>
      </w:r>
    </w:p>
    <w:p w14:paraId="67F1C839" w14:textId="77777777" w:rsidR="000A38C7" w:rsidRDefault="00000000">
      <w:r>
        <w:rPr>
          <w:rFonts w:eastAsia="Times New Roman" w:cs="Times New Roman"/>
          <w:i/>
          <w:sz w:val="15"/>
        </w:rPr>
        <w:t>Dokument należy podpisać przez osobę/osoby uprawnione do reprezentowania Wykonawcy, w formie wymaganej w SWZ.</w:t>
      </w:r>
    </w:p>
    <w:sectPr w:rsidR="000A38C7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AA40F" w14:textId="77777777" w:rsidR="00CA5B67" w:rsidRDefault="00CA5B67">
      <w:pPr>
        <w:spacing w:after="0"/>
      </w:pPr>
      <w:r>
        <w:separator/>
      </w:r>
    </w:p>
  </w:endnote>
  <w:endnote w:type="continuationSeparator" w:id="0">
    <w:p w14:paraId="35BA8790" w14:textId="77777777" w:rsidR="00CA5B67" w:rsidRDefault="00CA5B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68042" w14:textId="77777777" w:rsidR="000A38C7" w:rsidRDefault="00000000">
    <w:pPr>
      <w:pStyle w:val="Stopka"/>
      <w:jc w:val="center"/>
    </w:pPr>
    <w:r>
      <w:t xml:space="preserve">MT.2370.02.2026 | Załącznik nr 2C do SWZ | 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FF2D2" w14:textId="77777777" w:rsidR="00CA5B67" w:rsidRDefault="00CA5B67">
      <w:pPr>
        <w:spacing w:after="0"/>
      </w:pPr>
      <w:r>
        <w:separator/>
      </w:r>
    </w:p>
  </w:footnote>
  <w:footnote w:type="continuationSeparator" w:id="0">
    <w:p w14:paraId="69E701A2" w14:textId="77777777" w:rsidR="00CA5B67" w:rsidRDefault="00CA5B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ABF53" w14:textId="77777777" w:rsidR="000A38C7" w:rsidRDefault="00000000">
    <w:pPr>
      <w:pStyle w:val="Nagwek"/>
      <w:jc w:val="right"/>
    </w:pPr>
    <w:r>
      <w:rPr>
        <w:rFonts w:eastAsia="Times New Roman" w:cs="Times New Roman"/>
        <w:sz w:val="15"/>
      </w:rPr>
      <w:t>Załącznik nr 2C do SWZ</w:t>
    </w:r>
    <w:r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98394603">
    <w:abstractNumId w:val="8"/>
  </w:num>
  <w:num w:numId="2" w16cid:durableId="287706423">
    <w:abstractNumId w:val="6"/>
  </w:num>
  <w:num w:numId="3" w16cid:durableId="1528374354">
    <w:abstractNumId w:val="5"/>
  </w:num>
  <w:num w:numId="4" w16cid:durableId="1238637549">
    <w:abstractNumId w:val="4"/>
  </w:num>
  <w:num w:numId="5" w16cid:durableId="1742286742">
    <w:abstractNumId w:val="7"/>
  </w:num>
  <w:num w:numId="6" w16cid:durableId="547566220">
    <w:abstractNumId w:val="3"/>
  </w:num>
  <w:num w:numId="7" w16cid:durableId="451172676">
    <w:abstractNumId w:val="2"/>
  </w:num>
  <w:num w:numId="8" w16cid:durableId="1738089513">
    <w:abstractNumId w:val="1"/>
  </w:num>
  <w:num w:numId="9" w16cid:durableId="2012678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38C7"/>
    <w:rsid w:val="0015074B"/>
    <w:rsid w:val="0018621A"/>
    <w:rsid w:val="0029639D"/>
    <w:rsid w:val="00326F90"/>
    <w:rsid w:val="004754D4"/>
    <w:rsid w:val="0049486F"/>
    <w:rsid w:val="00503F1F"/>
    <w:rsid w:val="00AA1D8D"/>
    <w:rsid w:val="00AC5BC9"/>
    <w:rsid w:val="00B47730"/>
    <w:rsid w:val="00C3039B"/>
    <w:rsid w:val="00CA5B6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9FC0C7"/>
  <w14:defaultImageDpi w14:val="300"/>
  <w15:docId w15:val="{67465B75-7B11-4E6B-89E2-EDB2A670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Heading">
    <w:name w:val="Form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6</cp:revision>
  <dcterms:created xsi:type="dcterms:W3CDTF">2026-08-26T08:23:00Z</dcterms:created>
  <dcterms:modified xsi:type="dcterms:W3CDTF">2026-08-27T08:11:00Z</dcterms:modified>
  <cp:category/>
</cp:coreProperties>
</file>